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Ngày hội STEM 2027</w:t>
      </w:r>
    </w:p>
    <w:p/>
    <w:p>
      <w:r>
        <w:t>Ngày hội STEM của Trường THPT Nguyễn Khuyến diễn ra ngày 18 tháng 4 năm 2027 tại sân trường và ba phòng thực hành, quy tụ 24 dự án của học sinh ba khối.</w:t>
      </w:r>
    </w:p>
    <w:p>
      <w:r>
        <w:t>Ba khu trải nghiệm</w:t>
      </w:r>
    </w:p>
    <w:p/>
    <w:p>
      <w:r>
        <w:t>Khu Robot: điều khiển robot dò đường, thi đấu robot sumo và lắp ráp mô hình cánh tay máy.</w:t>
      </w:r>
    </w:p>
    <w:p>
      <w:r>
        <w:t>Khu Khoa học dữ liệu: trực quan hóa dữ liệu học tập, trò chơi đoán số liệu và giới thiệu trí tuệ nhân tạo cơ bản.</w:t>
      </w:r>
    </w:p>
    <w:p>
      <w:r>
        <w:t>Khu Sáng chế: in 3D, thiết kế mạch điện đơn giản và tái chế vật liệu thành sản phẩm hữu ích.</w:t>
      </w:r>
    </w:p>
    <w:p>
      <w:r>
        <w:t>Quy trình tham gia</w:t>
      </w:r>
    </w:p>
    <w:p/>
    <w:p>
      <w:r>
        <w:t>Đăng ký theo lớp, nhận thẻ trải nghiệm, tham quan ba khu và nộp phiếu nhận xét để nhận quà lưu niệm.</w:t>
      </w:r>
    </w:p>
    <w:p>
      <w:r>
        <w:t>Thông tin liên hệ</w:t>
      </w:r>
    </w:p>
    <w:p/>
    <w:p>
      <w:r>
        <w:t>Ban tổ chức: tổ Tin học – Công nghệ, phòng máy số 1. Hạn đăng ký: ngày 10 tháng 4 năm 2027.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cs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