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Câu lạc bộ Tin học</w:t>
      </w:r>
    </w:p>
    <w:p/>
    <w:p>
      <w:r>
        <w:t>CLB Tin học Trường THPT Nguyễn Khuyến được thành lập năm 2019, là nơi sinh hoạt của những học sinh yêu thích lập trình, thiết kế và công nghệ. Mỗi năm, CLB đón khoảng 60 thành viên mới đến từ cả ba khối lớp.</w:t>
      </w:r>
    </w:p>
    <w:p>
      <w:r>
        <w:t>CLB sinh hoạt định kỳ vào chiều thứ Năm hằng tuần tại phòng máy số 2. Mỗi buổi sinh hoạt gồm một chuyên đề ngắn do thầy cô hoặc thành viên trình bày và phần thực hành theo nhóm.</w:t>
      </w:r>
    </w:p>
    <w:p>
      <w:r>
        <w:t>Các nhóm chuyên môn</w:t>
      </w:r>
    </w:p>
    <w:p/>
    <w:p>
      <w:r>
        <w:t>Nhóm Lập trình: luyện thuật toán, làm quen ngôn ngữ Python và C++, chuẩn bị cho kỳ thi học sinh giỏi Tin học của thành phố.</w:t>
      </w:r>
    </w:p>
    <w:p>
      <w:r>
        <w:t>Nhóm Thiết kế: học sử dụng phần mềm trình chiếu, xử lý ảnh và dựng video phục vụ các hoạt động của nhà trường.</w:t>
      </w:r>
    </w:p>
    <w:p>
      <w:r>
        <w:t>Nhóm Văn phòng: rèn kỹ năng Word, Excel, PowerPoint theo chuẩn MOS và hỗ trợ các bạn ôn thi chứng chỉ quốc tế.</w:t>
      </w:r>
    </w:p>
    <w:p>
      <w:r>
        <w:t>Lịch sinh hoạt</w:t>
      </w:r>
    </w:p>
    <w:p/>
    <w:p>
      <w:r>
        <w:t>Học kỳ 1: từ tuần 3 đến tuần 17, mỗi buổi 90 phút, bắt đầu lúc 14 giờ 30 phút.</w:t>
      </w:r>
    </w:p>
    <w:p>
      <w:r>
        <w:t>Học kỳ 2: từ tuần 21 đến tuần 33, riêng tháng 3 CLB tổ chức thêm hai buổi ngoại khóa tại phòng thực hành STEM.</w:t>
      </w:r>
    </w:p>
    <w:p>
      <w:r>
        <w:t>Đăng ký tham gia</w:t>
      </w:r>
    </w:p>
    <w:p/>
    <w:p>
      <w:r>
        <w:t>Học sinh đăng ký với giáo viên chủ nhiệm hoặc điền phiếu tại văn phòng Đoàn trường trước ngày 30 tháng 9.</w:t>
      </w:r>
    </w:p>
    <w:p>
      <w:r>
        <w:t>Thành viên CLB được ưu tiên tham gia các cuộc thi tin học, được mượn thiết bị của phòng máy và được cấp giấy chứng nhận khi hoàn thành một năm sinh hoạt.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s="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