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t>Ngày hội đọc sách</w:t>
      </w:r>
    </w:p>
    <w:p/>
    <w:p>
      <w:r>
        <w:t>Với mức phí tham gia chỉ 20.000 đồng/học sinh, Ngày hội đọc sách năm học 2026 – 2027 của Trường THPT Nguyễn Khuyến mở cửa suốt hai ngày cuối tuần, kèm phiếu đổi sách và nước uống miễn phí, sẽ là lựa chọn thú vị cho các em vào dịp tháng 4 này.</w:t>
      </w:r>
    </w:p>
    <w:p>
      <w:r>
        <w:t>Được tổ chức thường niên từ năm 2019, ngày hội luôn là điểm hẹn quen thuộc của những bạn trẻ mê sách. Mỗi mùa, ban tổ chức lại giới thiệu thêm nhiều gian hàng mới nên ngày hội chưa bao giờ cũ với học sinh toàn trường.</w:t>
      </w:r>
    </w:p>
    <w:p>
      <w:r>
        <w:t>Diễn ra ngay tại sân trường và khu vực nhà đa năng, ngày hội có không gian thoáng mát, nhiều góc đọc yên tĩnh và khu trưng bày được trang trí theo chủ đề của từng khối lớp.</w:t>
      </w:r>
    </w:p>
    <w:p>
      <w:r>
        <w:t>Ngày hội năm nay có tất cả 18 gian hàng gồm: 12 gian sách theo chủ đề, 4 gian trao đổi sách cũ và 2 gian trải nghiệm sách nói với thiết bị nghe được ban tổ chức chuẩn bị sẵn.</w:t>
      </w:r>
    </w:p>
    <w:p>
      <w:r>
        <w:t>Tham gia ngày hội, các em còn được nghe chia sẻ từ những khách mời quen thuộc: thầy cô tổ Ngữ văn, các anh chị cựu học sinh và một số tác giả trẻ của thành phố.</w:t>
      </w:r>
    </w:p>
    <w:p>
      <w:r>
        <w:t>Bên cạnh đó, ban tổ chức còn bố trí góc viết cảm nhận, góc vẽ bìa sách và khu trò chơi chữ dành cho học sinh yêu thích sáng tạo.</w:t>
      </w:r>
    </w:p>
    <w:p>
      <w:r>
        <w:t>Đặc biệt, mỗi học sinh tham gia đều được nhận một phiếu đổi sách để mang về một quyển sách yêu thích trong khu trao đổi.</w:t>
      </w:r>
    </w:p>
    <w:p/>
    <w:p>
      <w:r>
        <w:t>Thông tin thêm</w:t>
      </w:r>
    </w:p>
    <w:p/>
    <w:p>
      <w:r>
        <w:t>Với mức phí tham gia chỉ 20.000 đồng/học sinh, Ngày hội đọc sách năm học 2026 – 2027 mở cửa suốt hai ngày cuối tuần, kèm phiếu đổi sách và nước uống miễn phí.</w:t>
      </w:r>
    </w:p>
    <w:p>
      <w:r>
        <w:t>Vé tham quan 1 ngày + 1 phiếu đổi sách + nước uống chỉ 20.000 đồng/học sinh</w:t>
      </w:r>
    </w:p>
    <w:p>
      <w:r>
        <w:t>Vé bao gồm:</w:t>
      </w:r>
    </w:p>
    <w:p>
      <w:r>
        <w:t>– Vào cổng tham quan toàn bộ 18 gian hàng trong một ngày</w:t>
      </w:r>
    </w:p>
    <w:p>
      <w:r>
        <w:t>– 01 phiếu đổi sách tại khu trao đổi sách cũ</w:t>
      </w:r>
    </w:p>
    <w:p>
      <w:r>
        <w:t>– 01 phần nước uống tại quầy phục vụ</w:t>
      </w:r>
    </w:p>
    <w:p>
      <w:r>
        <w:t>– Miễn phí tham gia góc viết cảm nhận, góc vẽ bìa sách và trò chơi chữ.</w:t>
      </w:r>
    </w:p>
    <w:p>
      <w:r>
        <w:t>HOẶC nâng cấp gói VÉ TRẢI NGHIỆM chỉ phụ thu 15.000 đồng/học sinh, bao gồm:</w:t>
      </w:r>
    </w:p>
    <w:p>
      <w:r>
        <w:t>– Vào cổng tham quan trong cả hai ngày diễn ra ngày hội</w:t>
      </w:r>
    </w:p>
    <w:p>
      <w:r>
        <w:t>– 02 phiếu đổi sách tại khu trao đổi sách cũ</w:t>
      </w:r>
    </w:p>
    <w:p>
      <w:r>
        <w:t>– 30 phút trải nghiệm sách nói với thiết bị của ban tổ chức</w:t>
      </w:r>
    </w:p>
    <w:p>
      <w:r>
        <w:t>– 01 túi vải in biểu trưng ngày hội</w:t>
      </w:r>
    </w:p>
    <w:p>
      <w:r>
        <w:t>– Ưu tiên chỗ ngồi tại buổi giao lưu cùng tác giả.</w:t>
      </w:r>
    </w:p>
    <w:p>
      <w:r>
        <w:t>Điều kiện sử dụng:</w:t>
      </w:r>
    </w:p>
    <w:p>
      <w:r>
        <w:t>– Áp dụng cho HS đang học tại trường, xuất trình thẻ học sinh khi vào cổng</w:t>
      </w:r>
    </w:p>
    <w:p>
      <w:r>
        <w:t>– Thời gian đăng ký và tham gia: đến hết ngày 24/04/2027, trừ ngày 19/04/2027</w:t>
      </w:r>
    </w:p>
    <w:p>
      <w:r>
        <w:t>Hướng dẫn cách đăng ký:</w:t>
      </w:r>
    </w:p>
    <w:p>
      <w:r>
        <w:t>– Đăng ký tại văn phòng Đoàn trường hoặc với giáo viên chủ nhiệm để được hướng dẫn.</w:t>
      </w:r>
    </w:p>
    <w:p>
      <w:r>
        <w:t>– Đăng ký online TẠI ĐÂY</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cs="Calibri" w:eastAsia="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